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719047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3343850" name="9229c78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1385982" name="9b214fc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998541" name="9b214fc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5770358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7267" name="ed890b9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2712871" name="f7612fd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00004" name="f7612fd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103161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39379" name="8a406900-b88a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712049" name="8ec072e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942519" name="8ec072e0-b88a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9603046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580663" name="57e51ad0-b88c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8597491" name="5bb92d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59057" name="5bb92d40-b88c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2370107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467239" name="4d4ed9e0-b890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588145" name="51e3f26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4160572" name="51e3f260-b890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756468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0913251" name="672ed810-b890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3805698" name="71e65fd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809593" name="71e65fd0-b890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8770493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308348" name="67194250-b892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4837331" name="6dba7e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020313" name="6dba7e80-b892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5948162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045628" name="1c759b00-b896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6422532" name="22fa9ca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3585339" name="22fa9ca0-b896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4664546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016691" name="5be92070-b898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204783" name="5f57ba5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368802" name="5f57ba50-b898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010497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369375" name="0fa6ebb0-b899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7823114" name="146c14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9402098" name="146c14e0-b899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